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47043CAC" w:rsidR="00D822D3" w:rsidRDefault="00016399" w:rsidP="00EE6BAF">
      <w:pPr>
        <w:pStyle w:val="BijlageInhKop"/>
      </w:pPr>
      <w:r>
        <w:t xml:space="preserve">Bijlage </w:t>
      </w:r>
      <w:r w:rsidR="00050306">
        <w:t>8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73EE5081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ED132D" w:rsidRPr="00050306">
        <w:rPr>
          <w:i/>
        </w:rPr>
        <w:t>“</w:t>
      </w:r>
      <w:r w:rsidR="00050306" w:rsidRPr="00050306">
        <w:rPr>
          <w:i/>
        </w:rPr>
        <w:t>Levering, onderhoud en keuring tuin en park gereedschappen en machines en onderhoud werktuigdragers</w:t>
      </w:r>
      <w:r w:rsidR="00ED132D" w:rsidRPr="00050306">
        <w:rPr>
          <w:i/>
        </w:rPr>
        <w:t>”</w:t>
      </w:r>
      <w:r w:rsidR="00ED132D" w:rsidRPr="00894223">
        <w:t xml:space="preserve"> </w:t>
      </w:r>
      <w:r w:rsidRPr="00894223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07A80188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  <w:r w:rsidR="00EC479A">
        <w:t xml:space="preserve"> 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p w14:paraId="009E6149" w14:textId="77777777" w:rsidR="00EC479A" w:rsidRDefault="00EC479A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492B99" w14:paraId="588780B0" w14:textId="77777777" w:rsidTr="00B200DD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lastRenderedPageBreak/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B200DD">
        <w:tc>
          <w:tcPr>
            <w:tcW w:w="2280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667" w:type="dxa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B200DD">
        <w:tc>
          <w:tcPr>
            <w:tcW w:w="2280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667" w:type="dxa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B200DD">
        <w:tc>
          <w:tcPr>
            <w:tcW w:w="2280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667" w:type="dxa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B200DD">
        <w:tc>
          <w:tcPr>
            <w:tcW w:w="2280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667" w:type="dxa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p w14:paraId="3FE74061" w14:textId="77777777" w:rsidR="00B200DD" w:rsidRDefault="00B200DD" w:rsidP="00EE6BAF"/>
    <w:p w14:paraId="2D7471B2" w14:textId="77777777" w:rsidR="00B200DD" w:rsidRDefault="00B200DD" w:rsidP="00EE6BAF"/>
    <w:p w14:paraId="4A6AEDDE" w14:textId="77777777" w:rsidR="00B200DD" w:rsidRDefault="00B200DD" w:rsidP="00EE6BAF"/>
    <w:p w14:paraId="045B926F" w14:textId="77777777" w:rsidR="00B200DD" w:rsidRDefault="00B200DD" w:rsidP="00EE6BAF"/>
    <w:p w14:paraId="41B9FFD0" w14:textId="77777777" w:rsidR="00B200DD" w:rsidRDefault="00B200DD" w:rsidP="00EE6BAF"/>
    <w:p w14:paraId="321B5275" w14:textId="77777777" w:rsidR="00B200DD" w:rsidRDefault="00B200DD" w:rsidP="00EE6BAF"/>
    <w:p w14:paraId="29C3D119" w14:textId="77777777" w:rsidR="00B200DD" w:rsidRDefault="00B200DD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lastRenderedPageBreak/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</w:tcPr>
          <w:p w14:paraId="336286AF" w14:textId="77777777" w:rsidR="008D49F0" w:rsidRPr="00492B99" w:rsidRDefault="008D49F0" w:rsidP="008D49F0"/>
        </w:tc>
      </w:tr>
    </w:tbl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08F88" w14:textId="77777777" w:rsidR="00A86668" w:rsidRDefault="00A86668">
      <w:r>
        <w:separator/>
      </w:r>
    </w:p>
  </w:endnote>
  <w:endnote w:type="continuationSeparator" w:id="0">
    <w:p w14:paraId="100C179A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27F546C0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C479A">
            <w:rPr>
              <w:sz w:val="18"/>
              <w:szCs w:val="18"/>
            </w:rPr>
            <w:t>8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F28C" w14:textId="77777777" w:rsidR="00A86668" w:rsidRDefault="00A86668">
      <w:r>
        <w:separator/>
      </w:r>
    </w:p>
  </w:footnote>
  <w:footnote w:type="continuationSeparator" w:id="0">
    <w:p w14:paraId="2F122926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50306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175BD"/>
    <w:rsid w:val="00530FAE"/>
    <w:rsid w:val="005539D9"/>
    <w:rsid w:val="005747FF"/>
    <w:rsid w:val="00591846"/>
    <w:rsid w:val="00595772"/>
    <w:rsid w:val="005964BA"/>
    <w:rsid w:val="005B2218"/>
    <w:rsid w:val="005C7C1B"/>
    <w:rsid w:val="005D4F5D"/>
    <w:rsid w:val="005D72D0"/>
    <w:rsid w:val="005F2DEE"/>
    <w:rsid w:val="0060677A"/>
    <w:rsid w:val="0062560E"/>
    <w:rsid w:val="00647267"/>
    <w:rsid w:val="00760ED4"/>
    <w:rsid w:val="007D40A3"/>
    <w:rsid w:val="007E4E24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AF626A"/>
    <w:rsid w:val="00B200DD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A7D26"/>
    <w:rsid w:val="00EC479A"/>
    <w:rsid w:val="00EC6656"/>
    <w:rsid w:val="00ED132D"/>
    <w:rsid w:val="00EE6BAF"/>
    <w:rsid w:val="00EF6D9A"/>
    <w:rsid w:val="00EF7C97"/>
    <w:rsid w:val="00F0347C"/>
    <w:rsid w:val="00F318D6"/>
    <w:rsid w:val="00F46432"/>
    <w:rsid w:val="00F533BC"/>
    <w:rsid w:val="00F543FF"/>
    <w:rsid w:val="00F72EF0"/>
    <w:rsid w:val="00FA7338"/>
    <w:rsid w:val="00FB7395"/>
    <w:rsid w:val="00FC761A"/>
    <w:rsid w:val="00FD4B22"/>
    <w:rsid w:val="00FF068F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F533BC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533BC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533BC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</w:style>
  <w:style w:type="paragraph" w:customStyle="1" w:styleId="PGKop">
    <w:name w:val="PG Kop"/>
    <w:basedOn w:val="Standaard"/>
    <w:next w:val="PGNormaal"/>
    <w:link w:val="PGKopChar"/>
    <w:qFormat/>
    <w:rsid w:val="00ED132D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fcdd2eb17ae414f8de57e350d64534ae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d4977958cce2e64cba8625cb4283102c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AB6F27C1-21D0-4E6C-8783-63150FED4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microsoft.com/office/2006/documentManagement/types"/>
    <ds:schemaRef ds:uri="02108161-638f-4eb9-a539-0e7b466da1b7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449a4014-0841-4f8e-b8ad-91d60c239400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2023-06-08T12:10:00Z</dcterms:created>
  <dcterms:modified xsi:type="dcterms:W3CDTF">2025-11-20T11:40:00Z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